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7505742" name="019e1b60-1ccb-7744-ac9c-e8f4275f8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156312" name="019e1b60-1ccb-7744-ac9c-e8f4275f8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3064618" name="019e1b60-d218-72f6-895c-8e4ef27d9e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719633" name="019e1b60-d218-72f6-895c-8e4ef27d9e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48832618" name="019e1b61-710a-79b7-8cfb-e59f39e29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4145517" name="019e1b61-710a-79b7-8cfb-e59f39e29ca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8598651" name="019e1b61-89fe-7e63-ac03-0b9e36bba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230227" name="019e1b61-89fe-7e63-ac03-0b9e36bbab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1671575" name="019e1b62-7c04-7bae-8b45-01475b9e2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9126281" name="019e1b62-7c04-7bae-8b45-01475b9e2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822914" name="019e1b63-8ae7-79d9-91f6-841f5f5250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839929" name="019e1b63-8ae7-79d9-91f6-841f5f52505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5715364" name="019e1b6c-d56e-7aa0-964a-9ccb18a2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316569" name="019e1b6c-d56e-7aa0-964a-9ccb18a2b9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0180945" name="019e1b6c-e9e8-7606-b7a3-3f63fc529b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840623" name="019e1b6c-e9e8-7606-b7a3-3f63fc529b5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Specksteinofen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1322204" name="019e1b7a-7250-7fc7-a321-ebd34d2da1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1206461" name="019e1b7a-7250-7fc7-a321-ebd34d2da1b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2259973" name="019e1b7a-9ac2-7502-bcfc-32c43a8bfb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9517460" name="019e1b7a-9ac2-7502-bcfc-32c43a8bfb6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